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Lampen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0359602" name="2b114230-fc2b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912148" name="2b114230-fc2b-11f0-bdd4-85929d37222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  und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4393575" name="626ab900-fc2b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56909" name="626ab900-fc2b-11f0-bdd4-85929d37222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Achtung hinter elektro tableau LAP schwach gebunden.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gesamtws Haus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Konstruktions- und Verkleidungsholz</w:t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1407711" name="b395fd30-fc2b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796359" name="b395fd30-fc2b-11f0-bdd4-85929d37222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0619633" name="e78801e0-fc32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876636" name="e78801e0-fc32-11f0-bdd4-85929d37222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9681300" name="3338016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596648" name="33380160-fc35-11f0-bdd4-85929d37222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7161288" name="a47b84f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542326" name="a47b84f0-fc35-11f0-bdd4-85929d37222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7859349" name="00d97bb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229316" name="00d97bb0-fc33-11f0-bdd4-85929d37222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4162418" name="583bb6a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865174" name="583bb6a0-fc35-11f0-bdd4-85929d37222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2375889" name="b7b00dc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500420" name="b7b00dc0-fc35-11f0-bdd4-85929d37222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0889442" name="b20ac850-fc36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0919990" name="b20ac850-fc36-11f0-bdd4-85929d37222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1095540" name="1a86f83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911958" name="1a86f830-fc33-11f0-bdd4-85929d37222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6596449" name="7554bfc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035335" name="7554bfc0-fc35-11f0-bdd4-85929d37222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0316698" name="d13a4ad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514428" name="d13a4ad0-fc35-11f0-bdd4-85929d37222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Gang/Treppenhaus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(elastische) Bodenbeläge inkl.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45038730" name="6200da0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1088650" name="6200da00-fc33-11f0-bdd4-85929d37222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3. Lage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88767" name="9c930da0-fc33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022897" name="9c930da0-fc33-11f0-bdd4-85929d37222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2.Lage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4264047" name="2e02f4d0-fc34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271694" name="2e02f4d0-fc34-11f0-bdd4-85929d37222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Gang/Treppenhaus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036690" name="04a6293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090995" name="04a62930-fc35-11f0-bdd4-85929d37222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1644890" name="b4f79290-fc37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754950" name="b4f79290-fc37-11f0-bdd4-85929d37222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1028040" name="f4f07170-fc35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2951538" name="f4f07170-fc35-11f0-bdd4-85929d37222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 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6322222" name="20827720-fc36-11f0-bdd4-85929d372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522438" name="20827720-fc36-11f0-bdd4-85929d37222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Bodenackerstrasse 9, 5200 Brugg</w:t>
          </w:r>
        </w:p>
        <w:p>
          <w:pPr>
            <w:spacing w:before="0" w:after="0"/>
          </w:pPr>
          <w:r>
            <w:t>683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